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86D73" w14:textId="33B3BA9F" w:rsidR="00721771" w:rsidRPr="00EA0CC1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721771" w:rsidRPr="00EA0CC1">
        <w:rPr>
          <w:b/>
          <w:sz w:val="42"/>
          <w:szCs w:val="42"/>
        </w:rPr>
        <w:t xml:space="preserve">Verklaring </w:t>
      </w:r>
      <w:r w:rsidR="00EC4BF0" w:rsidRPr="00EC4BF0">
        <w:rPr>
          <w:b/>
          <w:sz w:val="42"/>
          <w:szCs w:val="42"/>
        </w:rPr>
        <w:t>Perceelvoorkeur</w:t>
      </w:r>
    </w:p>
    <w:p w14:paraId="785BBBCD" w14:textId="77777777" w:rsidR="00721771" w:rsidRDefault="00721771" w:rsidP="00721771"/>
    <w:p w14:paraId="72409E4E" w14:textId="77777777" w:rsidR="00721771" w:rsidRDefault="00721771" w:rsidP="00721771"/>
    <w:p w14:paraId="340619D6" w14:textId="77777777" w:rsidR="00721771" w:rsidRDefault="00721771" w:rsidP="00721771"/>
    <w:p w14:paraId="5B917E30" w14:textId="77777777" w:rsidR="00EC4BF0" w:rsidRDefault="00EC4BF0" w:rsidP="00EC4BF0">
      <w:r>
        <w:t>Openbare procedure</w:t>
      </w:r>
    </w:p>
    <w:p w14:paraId="77A2E667" w14:textId="028E0605" w:rsidR="00EC4BF0" w:rsidRPr="00EC4BF0" w:rsidRDefault="00EC4BF0" w:rsidP="00EC4BF0">
      <w:pPr>
        <w:rPr>
          <w:b/>
          <w:sz w:val="42"/>
          <w:szCs w:val="42"/>
        </w:rPr>
      </w:pPr>
      <w:r w:rsidRPr="00EC4BF0">
        <w:rPr>
          <w:b/>
          <w:sz w:val="42"/>
          <w:szCs w:val="42"/>
        </w:rPr>
        <w:t xml:space="preserve">AI </w:t>
      </w:r>
      <w:r w:rsidR="00EC51CB">
        <w:rPr>
          <w:b/>
          <w:sz w:val="42"/>
          <w:szCs w:val="42"/>
        </w:rPr>
        <w:t>2025-0081 Onderhoud OVL</w:t>
      </w:r>
    </w:p>
    <w:p w14:paraId="178B2FB9" w14:textId="77777777" w:rsidR="00EC4BF0" w:rsidRDefault="00EC4BF0" w:rsidP="00EC4BF0"/>
    <w:p w14:paraId="3F6DFDFF" w14:textId="40800264" w:rsidR="00EC4BF0" w:rsidRDefault="00EC4BF0" w:rsidP="00EC4BF0">
      <w:r>
        <w:t>Voorkeuren voor gunning percelen :</w:t>
      </w:r>
    </w:p>
    <w:p w14:paraId="09E89CD5" w14:textId="77777777" w:rsidR="00EC4BF0" w:rsidRDefault="00EC4BF0" w:rsidP="00EC4BF0"/>
    <w:p w14:paraId="79B5EDC9" w14:textId="3BD55D70" w:rsidR="00EC4BF0" w:rsidRDefault="00EC4BF0" w:rsidP="00EC4BF0">
      <w:r>
        <w:t>1e voorkeur: ____________________________</w:t>
      </w:r>
    </w:p>
    <w:p w14:paraId="036E6529" w14:textId="77777777" w:rsidR="00EC4BF0" w:rsidRDefault="00EC4BF0" w:rsidP="00EC4BF0"/>
    <w:p w14:paraId="5370232B" w14:textId="77777777" w:rsidR="00EC4BF0" w:rsidRDefault="00EC4BF0" w:rsidP="00EC4BF0">
      <w:r>
        <w:t>2e voorkeur: ____________________________</w:t>
      </w:r>
    </w:p>
    <w:p w14:paraId="1819703A" w14:textId="64C74508" w:rsidR="00EC4BF0" w:rsidRDefault="00EC4BF0" w:rsidP="00EC4BF0"/>
    <w:p w14:paraId="4BB02B75" w14:textId="77777777" w:rsidR="00EC4BF0" w:rsidRDefault="00EC4BF0" w:rsidP="00EC4BF0"/>
    <w:p w14:paraId="22F31200" w14:textId="77777777" w:rsidR="00EC4BF0" w:rsidRDefault="00EC4BF0" w:rsidP="00EC4BF0">
      <w:r>
        <w:t>Gedaan op ____________________________ (datum), te ___________________________________ (plaats).</w:t>
      </w:r>
    </w:p>
    <w:p w14:paraId="620654ED" w14:textId="77777777" w:rsidR="00EC4BF0" w:rsidRDefault="00EC4BF0" w:rsidP="00EC4BF0">
      <w:r>
        <w:t>De inschrijver(s)</w:t>
      </w:r>
    </w:p>
    <w:p w14:paraId="27F4FA84" w14:textId="77777777" w:rsidR="00EC4BF0" w:rsidRDefault="00EC4BF0" w:rsidP="00EC4BF0">
      <w:r>
        <w:t>a. ______________________________ (handtekening) ______________________________ (naam) ______________________________ (functie)</w:t>
      </w:r>
    </w:p>
    <w:p w14:paraId="7C3B5B70" w14:textId="77777777" w:rsidR="00EC4BF0" w:rsidRDefault="00EC4BF0" w:rsidP="00EC4BF0">
      <w:r>
        <w:t>b. ______________________________ (handtekening) ______________________________ (naam) ______________________________ (functie)</w:t>
      </w:r>
    </w:p>
    <w:p w14:paraId="7377B7F3" w14:textId="0C2FCE74" w:rsidR="00EC4BF0" w:rsidRDefault="00EC4BF0" w:rsidP="00EC4BF0">
      <w:r>
        <w:t>c. ______________________________ (handtekening) ______________________________ (naam) ______________________________ (functie)</w:t>
      </w:r>
    </w:p>
    <w:sectPr w:rsidR="00EC4BF0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C024" w14:textId="77777777" w:rsidR="00E303D8" w:rsidRDefault="00E303D8" w:rsidP="00B85C3F">
      <w:pPr>
        <w:spacing w:line="240" w:lineRule="auto"/>
      </w:pPr>
      <w:r>
        <w:separator/>
      </w:r>
    </w:p>
  </w:endnote>
  <w:endnote w:type="continuationSeparator" w:id="0">
    <w:p w14:paraId="7F18004C" w14:textId="77777777" w:rsidR="00E303D8" w:rsidRDefault="00E303D8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CC9F" w14:textId="77777777" w:rsidR="00E303D8" w:rsidRDefault="00E303D8" w:rsidP="00B85C3F">
      <w:pPr>
        <w:spacing w:line="240" w:lineRule="auto"/>
      </w:pPr>
      <w:r>
        <w:separator/>
      </w:r>
    </w:p>
  </w:footnote>
  <w:footnote w:type="continuationSeparator" w:id="0">
    <w:p w14:paraId="340F9062" w14:textId="77777777" w:rsidR="00E303D8" w:rsidRDefault="00E303D8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1335361">
    <w:abstractNumId w:val="0"/>
  </w:num>
  <w:num w:numId="2" w16cid:durableId="631399345">
    <w:abstractNumId w:val="2"/>
  </w:num>
  <w:num w:numId="3" w16cid:durableId="2142262149">
    <w:abstractNumId w:val="6"/>
  </w:num>
  <w:num w:numId="4" w16cid:durableId="1894808487">
    <w:abstractNumId w:val="5"/>
  </w:num>
  <w:num w:numId="5" w16cid:durableId="906916829">
    <w:abstractNumId w:val="0"/>
  </w:num>
  <w:num w:numId="6" w16cid:durableId="1053046328">
    <w:abstractNumId w:val="1"/>
  </w:num>
  <w:num w:numId="7" w16cid:durableId="1174760339">
    <w:abstractNumId w:val="4"/>
  </w:num>
  <w:num w:numId="8" w16cid:durableId="897790374">
    <w:abstractNumId w:val="3"/>
  </w:num>
  <w:num w:numId="9" w16cid:durableId="1662155171">
    <w:abstractNumId w:val="6"/>
  </w:num>
  <w:num w:numId="10" w16cid:durableId="1884362540">
    <w:abstractNumId w:val="5"/>
  </w:num>
  <w:num w:numId="11" w16cid:durableId="367990183">
    <w:abstractNumId w:val="5"/>
  </w:num>
  <w:num w:numId="12" w16cid:durableId="2074043035">
    <w:abstractNumId w:val="5"/>
  </w:num>
  <w:num w:numId="13" w16cid:durableId="914124357">
    <w:abstractNumId w:val="5"/>
  </w:num>
  <w:num w:numId="14" w16cid:durableId="1973902069">
    <w:abstractNumId w:val="5"/>
  </w:num>
  <w:num w:numId="15" w16cid:durableId="1172910725">
    <w:abstractNumId w:val="5"/>
  </w:num>
  <w:num w:numId="16" w16cid:durableId="2075010296">
    <w:abstractNumId w:val="5"/>
  </w:num>
  <w:num w:numId="17" w16cid:durableId="390007382">
    <w:abstractNumId w:val="5"/>
  </w:num>
  <w:num w:numId="18" w16cid:durableId="602614890">
    <w:abstractNumId w:val="5"/>
  </w:num>
  <w:num w:numId="19" w16cid:durableId="1849441949">
    <w:abstractNumId w:val="3"/>
  </w:num>
  <w:num w:numId="20" w16cid:durableId="222375978">
    <w:abstractNumId w:val="6"/>
  </w:num>
  <w:num w:numId="21" w16cid:durableId="411246032">
    <w:abstractNumId w:val="0"/>
  </w:num>
  <w:num w:numId="22" w16cid:durableId="875704305">
    <w:abstractNumId w:val="1"/>
  </w:num>
  <w:num w:numId="23" w16cid:durableId="240602032">
    <w:abstractNumId w:val="4"/>
  </w:num>
  <w:num w:numId="24" w16cid:durableId="1110976372">
    <w:abstractNumId w:val="0"/>
  </w:num>
  <w:num w:numId="25" w16cid:durableId="1191527799">
    <w:abstractNumId w:val="0"/>
  </w:num>
  <w:num w:numId="26" w16cid:durableId="4323595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77A29"/>
    <w:rsid w:val="00277595"/>
    <w:rsid w:val="002B5524"/>
    <w:rsid w:val="003B3222"/>
    <w:rsid w:val="00424DED"/>
    <w:rsid w:val="00463048"/>
    <w:rsid w:val="00482A4F"/>
    <w:rsid w:val="00527398"/>
    <w:rsid w:val="00632123"/>
    <w:rsid w:val="00643F05"/>
    <w:rsid w:val="00655558"/>
    <w:rsid w:val="00721771"/>
    <w:rsid w:val="007A5DEA"/>
    <w:rsid w:val="008104C5"/>
    <w:rsid w:val="008402D9"/>
    <w:rsid w:val="009175F9"/>
    <w:rsid w:val="009761CF"/>
    <w:rsid w:val="0098265A"/>
    <w:rsid w:val="009B0D92"/>
    <w:rsid w:val="009D1D31"/>
    <w:rsid w:val="00A03098"/>
    <w:rsid w:val="00A3732E"/>
    <w:rsid w:val="00A53085"/>
    <w:rsid w:val="00A74B89"/>
    <w:rsid w:val="00AF281B"/>
    <w:rsid w:val="00AF6D44"/>
    <w:rsid w:val="00B85C3F"/>
    <w:rsid w:val="00BD0C39"/>
    <w:rsid w:val="00CC26E3"/>
    <w:rsid w:val="00CF77B6"/>
    <w:rsid w:val="00D51F9C"/>
    <w:rsid w:val="00DF190A"/>
    <w:rsid w:val="00E303D8"/>
    <w:rsid w:val="00E6146B"/>
    <w:rsid w:val="00EB1492"/>
    <w:rsid w:val="00EC4BF0"/>
    <w:rsid w:val="00EC51CB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6B6F576A-79C2-41A1-A5B0-9DA2796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610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Draaijer, Guido</cp:lastModifiedBy>
  <cp:revision>2</cp:revision>
  <dcterms:created xsi:type="dcterms:W3CDTF">2025-12-05T11:23:00Z</dcterms:created>
  <dcterms:modified xsi:type="dcterms:W3CDTF">2025-12-05T11:23:00Z</dcterms:modified>
</cp:coreProperties>
</file>